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D25B280" w14:textId="77777777" w:rsidR="008469AA" w:rsidRDefault="00000000">
      <w:pPr>
        <w:pStyle w:val="Heading2"/>
        <w:pageBreakBefore/>
        <w:rPr>
          <w:rFonts w:hint="eastAsia"/>
        </w:rPr>
      </w:pPr>
      <w:r>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5A3DD927" w14:textId="77777777" w:rsidR="008469AA" w:rsidRDefault="00000000">
      <w:r>
        <w:t>Use these short retrieval items before beginning the new work. Show a representation when it helps, keep units visible, and explain one answer to a partner.</w:t>
      </w:r>
    </w:p>
    <w:p w14:paraId="11C0825D" w14:textId="77777777" w:rsidR="008469AA" w:rsidRDefault="00000000">
      <w:pPr>
        <w:pStyle w:val="BodyText"/>
        <w:keepNext/>
      </w:pPr>
      <w:r>
        <w:t>1. Find the unit rate for 180 miles in 3 hours.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155F16B" w14:textId="77777777" w:rsidR="008469AA" w:rsidRDefault="00000000">
      <w:pPr>
        <w:pStyle w:val="BodyText"/>
        <w:keepNext/>
      </w:pPr>
      <w:r>
        <w:t>2. Explain the units in $4.50 for 3 pounds.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91B6238" w14:textId="77777777" w:rsidR="008469AA" w:rsidRDefault="00000000">
      <w:pPr>
        <w:pStyle w:val="BodyText"/>
        <w:keepNext/>
      </w:pPr>
      <w:r>
        <w:t>3. Compare 3 km in 20 minutes with 5 km in 30 minutes.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A940212" w14:textId="77777777" w:rsidR="008469AA" w:rsidRDefault="00000000">
      <w:pPr>
        <w:pStyle w:val="BodyText"/>
        <w:keepNext/>
      </w:pPr>
      <w:r>
        <w:t>4. State when a unit rate is useful.</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56A71B5" w14:textId="77777777" w:rsidR="00BF08B5" w:rsidRDefault="00BF08B5">
      <w:pPr>
        <w:pStyle w:val="Heading2"/>
      </w:pPr>
    </w:p>
    <w:p w14:paraId="0B202C75" w14:textId="20ACEF70" w:rsidR="008469AA" w:rsidRDefault="00000000">
      <w:pPr>
        <w:pStyle w:val="Heading2"/>
        <w:pageBreakBefore/>
        <w:rPr>
          <w:rFonts w:hint="eastAsia"/>
        </w:rPr>
      </w:pPr>
      <w:r>
        <w:t>Revision Layer: Strategy Studio</w:t>
      </w:r>
    </w:p>
    <w:p w14:paraId="6C5635A8" w14:textId="77777777" w:rsidR="008469AA" w:rsidRDefault="00000000">
      <w:r>
        <w:t>These tasks deliberately vary the numbers, representation, unknown, or context. Do not choose a method from the chapter title alone.</w:t>
      </w:r>
    </w:p>
    <w:p w14:paraId="42554DDD" w14:textId="77777777" w:rsidR="008469AA" w:rsidRDefault="00000000">
      <w:pPr>
        <w:pStyle w:val="BodyText"/>
        <w:keepNext/>
      </w:pPr>
      <w:r>
        <w:t>1. Compare 3 km in 20 minutes and 5 km in 30 minutes by converting both to km per hour.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D98FD69" w14:textId="77777777" w:rsidR="008469AA" w:rsidRDefault="00000000">
      <w:pPr>
        <w:pStyle w:val="BodyText"/>
        <w:keepNext/>
      </w:pPr>
      <w:r>
        <w:t>2. A taxi charges $4 per mile plus a $5 starting fee. Explain why $4 is a rate but the total cost is not proportional to miles traveled.</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13E9516" w14:textId="77777777" w:rsidR="008469AA" w:rsidRDefault="00000000">
      <w:pPr>
        <w:pStyle w:val="BodyText"/>
        <w:keepNext/>
      </w:pPr>
      <w:r>
        <w:t>3. Create a rate situation with a unit rate of 2.5 and a different situation with the same unit rate.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8EA5511" w14:textId="77777777" w:rsidR="008469AA" w:rsidRDefault="00000000">
      <w:pPr>
        <w:pStyle w:val="BodyText"/>
        <w:keepNext/>
      </w:pPr>
      <w:r>
        <w:t>4. A student compares $12 for 3 items with $15 for 4 items and chooses the larger price as the better buy. Use unit rates to diagnose the error.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0CE527C" w14:textId="77777777" w:rsidR="008469AA" w:rsidRDefault="00000000">
      <w:pPr>
        <w:pStyle w:val="Heading2"/>
        <w:pageBreakBefore/>
        <w:rPr>
          <w:rFonts w:hint="eastAsia"/>
        </w:rPr>
      </w:pPr>
      <w:r>
        <w:t>Transfer Bridge: Familiar, Altered, Non-Routine, and Repair</w:t>
      </w:r>
    </w:p>
    <w:p w14:paraId="063F0258" w14:textId="77777777" w:rsidR="008469AA" w:rsidRDefault="00000000">
      <w:r>
        <w:t>Use this section after the worked examples and before the exit ticket. The method is deliberately not named in every task. First identify the relationship or action, then represent, solve, and check.</w:t>
      </w:r>
    </w:p>
    <w:p w14:paraId="3A498C4A" w14:textId="77777777" w:rsidR="008469AA" w:rsidRDefault="00000000">
      <w:pPr>
        <w:pStyle w:val="Heading3"/>
        <w:rPr>
          <w:rFonts w:hint="eastAsia"/>
        </w:rPr>
      </w:pPr>
      <w:r>
        <w:t>A. Familiar structure</w:t>
      </w:r>
    </w:p>
    <w:p w14:paraId="3297B934" w14:textId="77777777" w:rsidR="008469AA" w:rsidRDefault="00000000">
      <w:pPr>
        <w:pStyle w:val="BodyText"/>
        <w:keepNext/>
      </w:pPr>
      <w:r>
        <w:t>Find the unit rate for 180 miles in 3 hours.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01A8D89C" w14:textId="77777777" w:rsidR="008469AA" w:rsidRDefault="00000000">
      <w:pPr>
        <w:pStyle w:val="Heading3"/>
        <w:rPr>
          <w:rFonts w:hint="eastAsia"/>
        </w:rPr>
      </w:pPr>
      <w:r>
        <w:t>B. Altered structure</w:t>
      </w:r>
    </w:p>
    <w:p w14:paraId="458A8E8C" w14:textId="77777777" w:rsidR="008469AA" w:rsidRDefault="00000000">
      <w:pPr>
        <w:pStyle w:val="BodyText"/>
        <w:keepNext/>
      </w:pPr>
      <w:r>
        <w:t xml:space="preserve">Compare 3 kilometres in 20 minutes with 5 kilometres in 30 minutes using a common unit.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F8B5B56" w14:textId="77777777" w:rsidR="008469AA" w:rsidRDefault="00000000">
      <w:pPr>
        <w:pStyle w:val="Heading3"/>
        <w:rPr>
          <w:rFonts w:hint="eastAsia"/>
        </w:rPr>
      </w:pPr>
      <w:r>
        <w:t xml:space="preserve">C. Non-routine structure</w:t>
      </w:r>
    </w:p>
    <w:p w14:paraId="503BECAD" w14:textId="77777777" w:rsidR="008469AA" w:rsidRDefault="00000000">
      <w:pPr>
        <w:pStyle w:val="BodyText"/>
        <w:keepNext/>
      </w:pPr>
      <w:r>
        <w:t>A taxi charges $5 to start and $4 per mile. Explain why $4 per mile is a rate but the total-cost relationship is not directly proportional.</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5F37B0C" w14:textId="77777777" w:rsidR="008469AA" w:rsidRDefault="00000000">
      <w:pPr>
        <w:pStyle w:val="Heading3"/>
        <w:rPr>
          <w:rFonts w:hint="eastAsia"/>
        </w:rPr>
      </w:pPr>
      <w:r>
        <w:t>D. Repair and compare</w:t>
      </w:r>
    </w:p>
    <w:p w14:paraId="08C438CE" w14:textId="77777777" w:rsidR="008469AA" w:rsidRDefault="00000000">
      <w:pPr>
        <w:pStyle w:val="BodyText"/>
        <w:keepNext/>
      </w:pPr>
      <w:r>
        <w:t>A student chooses $12 for 3 items over $15 for 4 items because the total is lower. Use unit rates to repair the decision.</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11: Rates and Unit Rates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